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6B713" w14:textId="77777777" w:rsidR="00544F8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t>Chapter 14: Post-Award Stewardship, AI, and Future Trends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47AE4552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1C5A1A43" w14:textId="77777777" w:rsidR="00544F8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Continuous stewardship, feedback loops, and maintaining human responsibility in an automated world sustain long-term project impact.</w:t>
            </w:r>
          </w:p>
        </w:tc>
      </w:tr>
    </w:tbl>
    <w:p w14:paraId="03A6317C" w14:textId="77777777" w:rsidR="00544F8E" w:rsidRDefault="00544F8E"/>
    <w:p w14:paraId="19C51B98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  <w:sz w:val="24"/>
        </w:rPr>
        <w:t>Track 3 Template: Strategic Development Questions</w:t>
      </w:r>
    </w:p>
    <w:p w14:paraId="39C05CE0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What recurring 'feedback loops' will your team establish to evaluate project performance and implement continuous learning?</w:t>
      </w:r>
    </w:p>
    <w:p w14:paraId="23B7E23B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606EB7A4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Detail your plan for long-term capacity-building. How does this grant win permanently strengthen your organization's infrastructure?</w:t>
      </w:r>
    </w:p>
    <w:p w14:paraId="1287EFFD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040E757C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How will you coordinate with financial teams to execute a compliant, audit-ready grant closeout and reporting process?</w:t>
      </w:r>
    </w:p>
    <w:p w14:paraId="39BDCED8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1B5022B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How will you share project findings and data with your beneficiaries to ensure transparency and community ownership?</w:t>
      </w:r>
    </w:p>
    <w:p w14:paraId="58211352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07EF199E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What are your plans for transitioning project operations to other funding streams or self-sustaining revenue models?</w:t>
      </w:r>
    </w:p>
    <w:p w14:paraId="7AB67A4B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57E7C6B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320DE4CF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2077E160" w14:textId="77777777" w:rsidR="00544F8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Act as an organizational development specialist. Our project is closing out in 60 days. Create a structured project closeout checklist detailing programmatic, financial, and stakeholder reporting obligations.</w:t>
            </w:r>
          </w:p>
        </w:tc>
      </w:tr>
    </w:tbl>
    <w:p w14:paraId="5A0FB73C" w14:textId="77777777" w:rsidR="00544F8E" w:rsidRDefault="00544F8E"/>
    <w:sectPr w:rsidR="00544F8E" w:rsidSect="0003461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1B809" w14:textId="77777777" w:rsidR="006D5621" w:rsidRDefault="006D5621">
      <w:pPr>
        <w:spacing w:after="0" w:line="240" w:lineRule="auto"/>
      </w:pPr>
      <w:r>
        <w:separator/>
      </w:r>
    </w:p>
  </w:endnote>
  <w:endnote w:type="continuationSeparator" w:id="0">
    <w:p w14:paraId="2F226D77" w14:textId="77777777" w:rsidR="006D5621" w:rsidRDefault="006D5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0C23E" w14:textId="77777777" w:rsidR="00544F8E" w:rsidRDefault="00000000">
    <w:pPr>
      <w:pStyle w:val="Footer"/>
      <w:jc w:val="center"/>
    </w:pPr>
    <w:r w:rsidRPr="007C4958">
      <w:rPr>
        <w:rFonts w:ascii="Arial" w:hAnsi="Arial"/>
        <w:i/>
        <w:iCs/>
        <w:color w:val="787878"/>
        <w:sz w:val="17"/>
      </w:rPr>
      <w:t>Grant Writing Using Rhetoric and Technology</w:t>
    </w:r>
    <w:r>
      <w:rPr>
        <w:rFonts w:ascii="Arial" w:hAnsi="Arial"/>
        <w:color w:val="787878"/>
        <w:sz w:val="17"/>
      </w:rPr>
      <w:t xml:space="preserve">  |  Page </w:t>
    </w:r>
    <w:r>
      <w:fldChar w:fldCharType="begin"/>
    </w:r>
    <w:r>
      <w:instrText>PAGE</w:instrText>
    </w:r>
    <w:r>
      <w:fldChar w:fldCharType="separate"/>
    </w:r>
    <w:r w:rsidR="007C495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0B1A9" w14:textId="77777777" w:rsidR="006D5621" w:rsidRDefault="006D5621">
      <w:pPr>
        <w:spacing w:after="0" w:line="240" w:lineRule="auto"/>
      </w:pPr>
      <w:r>
        <w:separator/>
      </w:r>
    </w:p>
  </w:footnote>
  <w:footnote w:type="continuationSeparator" w:id="0">
    <w:p w14:paraId="747E1F9A" w14:textId="77777777" w:rsidR="006D5621" w:rsidRDefault="006D56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1B048" w14:textId="77777777" w:rsidR="00544F8E" w:rsidRDefault="00000000">
    <w:pPr>
      <w:pStyle w:val="Header"/>
      <w:jc w:val="right"/>
    </w:pPr>
    <w:r>
      <w:rPr>
        <w:rFonts w:ascii="Arial" w:hAnsi="Arial"/>
        <w:color w:val="787878"/>
        <w:sz w:val="17"/>
      </w:rPr>
      <w:t>Community Voice, Equity, and Operations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14638607">
    <w:abstractNumId w:val="8"/>
  </w:num>
  <w:num w:numId="2" w16cid:durableId="446125299">
    <w:abstractNumId w:val="6"/>
  </w:num>
  <w:num w:numId="3" w16cid:durableId="2084326041">
    <w:abstractNumId w:val="5"/>
  </w:num>
  <w:num w:numId="4" w16cid:durableId="1798182826">
    <w:abstractNumId w:val="4"/>
  </w:num>
  <w:num w:numId="5" w16cid:durableId="1848010423">
    <w:abstractNumId w:val="7"/>
  </w:num>
  <w:num w:numId="6" w16cid:durableId="1055859373">
    <w:abstractNumId w:val="3"/>
  </w:num>
  <w:num w:numId="7" w16cid:durableId="2011372008">
    <w:abstractNumId w:val="2"/>
  </w:num>
  <w:num w:numId="8" w16cid:durableId="255671272">
    <w:abstractNumId w:val="1"/>
  </w:num>
  <w:num w:numId="9" w16cid:durableId="1395009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44F8E"/>
    <w:rsid w:val="006D5621"/>
    <w:rsid w:val="007C4958"/>
    <w:rsid w:val="00825EC9"/>
    <w:rsid w:val="00AA1D8D"/>
    <w:rsid w:val="00AA76E1"/>
    <w:rsid w:val="00B47730"/>
    <w:rsid w:val="00C01CB4"/>
    <w:rsid w:val="00CB0664"/>
    <w:rsid w:val="00D4646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B3EA608"/>
  <w14:defaultImageDpi w14:val="300"/>
  <w15:docId w15:val="{1679F88A-DBCD-49A0-8723-53D8FBD5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Rice, Rich</cp:lastModifiedBy>
  <cp:revision>3</cp:revision>
  <dcterms:created xsi:type="dcterms:W3CDTF">2013-12-23T23:15:00Z</dcterms:created>
  <dcterms:modified xsi:type="dcterms:W3CDTF">2026-08-25T04:01:00Z</dcterms:modified>
  <cp:category/>
</cp:coreProperties>
</file>